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0F2" w:rsidRDefault="009320F2" w:rsidP="00241548">
      <w:pPr>
        <w:rPr>
          <w:b/>
          <w:sz w:val="22"/>
          <w:lang w:val="en-US"/>
        </w:rPr>
      </w:pPr>
    </w:p>
    <w:p w:rsidR="00241548" w:rsidRPr="009320F2" w:rsidRDefault="00DD4BF8" w:rsidP="00241548">
      <w:pPr>
        <w:rPr>
          <w:b/>
          <w:sz w:val="22"/>
        </w:rPr>
      </w:pPr>
      <w:r w:rsidRPr="009320F2">
        <w:rPr>
          <w:b/>
          <w:sz w:val="22"/>
        </w:rPr>
        <w:t xml:space="preserve">Bijlage </w:t>
      </w:r>
      <w:r w:rsidR="00320607" w:rsidRPr="009320F2">
        <w:rPr>
          <w:b/>
          <w:sz w:val="22"/>
        </w:rPr>
        <w:t>9</w:t>
      </w:r>
      <w:r w:rsidRPr="009320F2">
        <w:rPr>
          <w:b/>
          <w:sz w:val="22"/>
        </w:rPr>
        <w:t>) Kwaliteitscriteria energiebesparing en duurzaamheid</w:t>
      </w:r>
    </w:p>
    <w:p w:rsidR="00DD4BF8" w:rsidRPr="009320F2" w:rsidRDefault="00DD4BF8" w:rsidP="00241548"/>
    <w:p w:rsidR="00DD4BF8" w:rsidRDefault="00582C1E" w:rsidP="00241548">
      <w:pPr>
        <w:rPr>
          <w:lang w:val="en-US"/>
        </w:rPr>
      </w:pPr>
      <w:r>
        <w:rPr>
          <w:noProof/>
          <w:lang w:eastAsia="nl-NL"/>
        </w:rPr>
        <w:drawing>
          <wp:inline distT="0" distB="0" distL="0" distR="0">
            <wp:extent cx="5753100" cy="3438525"/>
            <wp:effectExtent l="0" t="0" r="0" b="952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BF8" w:rsidRDefault="00DD4BF8" w:rsidP="00241548">
      <w:pPr>
        <w:rPr>
          <w:lang w:val="en-US"/>
        </w:rPr>
      </w:pPr>
    </w:p>
    <w:p w:rsidR="00DD4BF8" w:rsidRDefault="00DD4BF8" w:rsidP="00241548">
      <w:pPr>
        <w:rPr>
          <w:lang w:val="en-US"/>
        </w:rPr>
      </w:pPr>
    </w:p>
    <w:p w:rsidR="00DD4BF8" w:rsidRPr="00DD4BF8" w:rsidRDefault="00346A66" w:rsidP="00241548">
      <w:pPr>
        <w:rPr>
          <w:lang w:val="en-US"/>
        </w:rPr>
      </w:pPr>
      <w:r>
        <w:rPr>
          <w:noProof/>
          <w:lang w:eastAsia="nl-NL"/>
        </w:rPr>
        <w:drawing>
          <wp:inline distT="0" distB="0" distL="0" distR="0">
            <wp:extent cx="5762625" cy="2286000"/>
            <wp:effectExtent l="0" t="0" r="9525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D4BF8" w:rsidRPr="00DD4BF8" w:rsidSect="009320F2">
      <w:headerReference w:type="default" r:id="rId11"/>
      <w:pgSz w:w="11906" w:h="16838"/>
      <w:pgMar w:top="2244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BF8" w:rsidRDefault="00DD4BF8" w:rsidP="0088501B">
      <w:r>
        <w:separator/>
      </w:r>
    </w:p>
  </w:endnote>
  <w:endnote w:type="continuationSeparator" w:id="0">
    <w:p w:rsidR="00DD4BF8" w:rsidRDefault="00DD4BF8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BF8" w:rsidRDefault="00DD4BF8" w:rsidP="0088501B">
      <w:r>
        <w:separator/>
      </w:r>
    </w:p>
  </w:footnote>
  <w:footnote w:type="continuationSeparator" w:id="0">
    <w:p w:rsidR="00DD4BF8" w:rsidRDefault="00DD4BF8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0F2" w:rsidRDefault="009320F2">
    <w:pPr>
      <w:pStyle w:val="Koptekst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85B96A" wp14:editId="5C26E103">
              <wp:simplePos x="0" y="0"/>
              <wp:positionH relativeFrom="column">
                <wp:posOffset>2386330</wp:posOffset>
              </wp:positionH>
              <wp:positionV relativeFrom="paragraph">
                <wp:posOffset>-421640</wp:posOffset>
              </wp:positionV>
              <wp:extent cx="647700" cy="1403985"/>
              <wp:effectExtent l="0" t="0" r="0" b="0"/>
              <wp:wrapNone/>
              <wp:docPr id="30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20F2" w:rsidRDefault="009320F2">
                          <w:r>
                            <w:rPr>
                              <w:noProof/>
                              <w:lang w:eastAsia="nl-NL"/>
                            </w:rPr>
                            <w:drawing>
                              <wp:inline distT="0" distB="0" distL="0" distR="0" wp14:anchorId="28855358" wp14:editId="1DDB2C51">
                                <wp:extent cx="495369" cy="1333686"/>
                                <wp:effectExtent l="0" t="0" r="0" b="0"/>
                                <wp:docPr id="2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 3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95369" cy="133368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187.9pt;margin-top:-33.2pt;width:51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" filled="f" stroked="f">
              <v:textbox style="mso-fit-shape-to-text:t">
                <w:txbxContent>
                  <w:p w:rsidR="009320F2" w:rsidRDefault="009320F2">
                    <w:r>
                      <w:rPr>
                        <w:noProof/>
                        <w:lang w:eastAsia="nl-NL"/>
                      </w:rPr>
                      <w:drawing>
                        <wp:inline distT="0" distB="0" distL="0" distR="0" wp14:anchorId="28855358" wp14:editId="1DDB2C51">
                          <wp:extent cx="495369" cy="1333686"/>
                          <wp:effectExtent l="0" t="0" r="0" b="0"/>
                          <wp:docPr id="2" name="Afbeelding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 3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95369" cy="133368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9320F2" w:rsidRDefault="009320F2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F82458"/>
    <w:multiLevelType w:val="multilevel"/>
    <w:tmpl w:val="6A8E5BD4"/>
    <w:numStyleLink w:val="Stijl2"/>
  </w:abstractNum>
  <w:abstractNum w:abstractNumId="15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CB79D8"/>
    <w:multiLevelType w:val="multilevel"/>
    <w:tmpl w:val="06962652"/>
    <w:numStyleLink w:val="Lijststijl"/>
  </w:abstractNum>
  <w:abstractNum w:abstractNumId="18">
    <w:nsid w:val="31E853D2"/>
    <w:multiLevelType w:val="multilevel"/>
    <w:tmpl w:val="06962652"/>
    <w:numStyleLink w:val="Lijststijl"/>
  </w:abstractNum>
  <w:abstractNum w:abstractNumId="19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A6389A"/>
    <w:multiLevelType w:val="multilevel"/>
    <w:tmpl w:val="6A8E5BD4"/>
    <w:numStyleLink w:val="Stijl2"/>
  </w:abstractNum>
  <w:abstractNum w:abstractNumId="21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B631B"/>
    <w:multiLevelType w:val="multilevel"/>
    <w:tmpl w:val="06962652"/>
    <w:numStyleLink w:val="Lijststijl"/>
  </w:abstractNum>
  <w:abstractNum w:abstractNumId="2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>
    <w:nsid w:val="5CAF5D0D"/>
    <w:multiLevelType w:val="multilevel"/>
    <w:tmpl w:val="06962652"/>
    <w:numStyleLink w:val="Lijststijl"/>
  </w:abstractNum>
  <w:abstractNum w:abstractNumId="26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BF8"/>
    <w:rsid w:val="000E1F3B"/>
    <w:rsid w:val="001D6F03"/>
    <w:rsid w:val="00241548"/>
    <w:rsid w:val="002A6578"/>
    <w:rsid w:val="002B1092"/>
    <w:rsid w:val="002E0FD2"/>
    <w:rsid w:val="00320607"/>
    <w:rsid w:val="00346A66"/>
    <w:rsid w:val="0038549E"/>
    <w:rsid w:val="003C4BF2"/>
    <w:rsid w:val="0040142D"/>
    <w:rsid w:val="0040571B"/>
    <w:rsid w:val="00450447"/>
    <w:rsid w:val="004B0EA1"/>
    <w:rsid w:val="004D766D"/>
    <w:rsid w:val="00582C1E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320F2"/>
    <w:rsid w:val="009C5CF5"/>
    <w:rsid w:val="009D16D3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DD4BF8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34DBB-5DF5-428F-9042-E28ADAD04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Wilde, Rogier C.A. de (WVL)</dc:creator>
  <cp:lastModifiedBy>Wilde, Rogier C.A. de (WVL)</cp:lastModifiedBy>
  <cp:revision>4</cp:revision>
  <dcterms:created xsi:type="dcterms:W3CDTF">2019-08-19T10:23:00Z</dcterms:created>
  <dcterms:modified xsi:type="dcterms:W3CDTF">2019-10-03T10:33:00Z</dcterms:modified>
</cp:coreProperties>
</file>